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313 Dancehall Юніори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Аліна Лисікова</w:t>
      </w:r>
    </w:p>
    <w:p>
      <w:pPr>
        <w:spacing w:before="0" w:after="0"/>
      </w:pPr>
      <w:r>
        <w:t>E - Ольга Яковлєва</w:t>
      </w:r>
    </w:p>
    <w:p>
      <w:pPr>
        <w:spacing w:before="0" w:after="0"/>
      </w:pPr>
      <w:r>
        <w:t>F - Анастасія Оріна</w:t>
      </w:r>
    </w:p>
    <w:p>
      <w:pPr>
        <w:spacing w:before="0" w:after="0"/>
      </w:pPr>
      <w:r>
        <w:t>G - Рижкова Олена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#302 Рената Дорошок - 1 місце</w:t>
      </w:r>
    </w:p>
    <w:p>
      <w:pPr>
        <w:pStyle w:val="ListNumber"/>
      </w:pPr>
      <w:r>
        <w:t>#270 Марія Тімошкова - 2 місце</w:t>
      </w:r>
    </w:p>
    <w:p>
      <w:pPr>
        <w:pStyle w:val="ListNumber"/>
      </w:pPr>
      <w:r>
        <w:t>#246 Аліна Біла - 3 місце</w:t>
      </w:r>
    </w:p>
    <w:p>
      <w:pPr>
        <w:pStyle w:val="ListNumber"/>
      </w:pPr>
      <w:r>
        <w:t>#251 Софія Дігтяр - 4 місце</w:t>
      </w:r>
    </w:p>
    <w:p>
      <w:pPr>
        <w:pStyle w:val="ListNumber"/>
      </w:pPr>
      <w:r>
        <w:t>#201 Софія Курятнікова - 5 місце</w:t>
      </w:r>
    </w:p>
    <w:p>
      <w:pPr>
        <w:pStyle w:val="ListNumber"/>
      </w:pPr>
      <w:r>
        <w:t>#195 Анастасія Внукова - 6 місце</w:t>
      </w:r>
    </w:p>
    <w:p>
      <w:pPr>
        <w:pStyle w:val="ListNumber"/>
      </w:pPr>
      <w:r>
        <w:t>#212 Елизавета Ткачук - 7 місце</w:t>
      </w:r>
    </w:p>
    <w:p>
      <w:pPr>
        <w:pStyle w:val="ListNumber"/>
      </w:pPr>
      <w:r>
        <w:t>#14 Христина Рогожина - 8 місце</w:t>
      </w:r>
    </w:p>
    <w:p>
      <w:pPr>
        <w:pStyle w:val="ListNumber"/>
      </w:pPr>
      <w:r>
        <w:t>#236 Єгор Мільчевський - 9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251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195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212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9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